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68864006" name="f8845c60-be15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2622502" name="f8845c60-be15-11f0-81fe-a7c131de9cb9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27239749" name="08dd157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985496" name="08dd1570-be16-11f0-81fe-a7c131de9cb9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13731808" name="2a31f38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86131476" name="2a31f380-be16-11f0-81fe-a7c131de9cb9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Alle Räume / Gang / Treppenhaus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80955987" name="e66f7ef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4237793" name="e66f7ef0-be16-11f0-81fe-a7c131de9cb9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44936671" name="43c1d5e0-be16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7403814" name="43c1d5e0-be16-11f0-81fe-a7c131de9cb9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85583373" name="08d2ca5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8231096" name="08d2ca50-be18-11f0-81fe-a7c131de9cb9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11134919" name="1f62da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4025918" name="1f62da30-be18-11f0-81fe-a7c131de9cb9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Anschlagkitt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30423881" name="3c1ecf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4187472" name="3c1ecf30-be18-11f0-81fe-a7c131de9cb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14401086" name="5456749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5544024" name="54567490-be18-11f0-81fe-a7c131de9cb9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62980722" name="651d7fd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8658187" name="651d7fd0-be18-11f0-81fe-a7c131de9cb9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78900670" name="8980884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5293206" name="89808840-be18-11f0-81fe-a7c131de9cb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3920973" name="a010bf30-be18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3985420" name="a010bf30-be18-11f0-81fe-a7c131de9cb9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Wonzimmer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36204709" name="8fc927b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0747496" name="8fc927b0-be19-11f0-81fe-a7c131de9cb9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Wonzimmer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03004630" name="a51371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4663163" name="a5137120-be19-11f0-81fe-a7c131de9cb9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Wonzimmer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Asbestschnüre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61473897" name="b811f5d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8023127" name="b811f5d0-be19-11f0-81fe-a7c131de9cb9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Wonzimmer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6937160" name="d42ffd2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6754900" name="d42ffd20-be19-11f0-81fe-a7c131de9cb9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Wonzimmer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61251562" name="e3b587b0-be19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0471279" name="e3b587b0-be19-11f0-81fe-a7c131de9cb9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8409148" name="594fe24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2894828" name="594fe240-be1a-11f0-81fe-a7c131de9cb9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Gang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0448992" name="ee0ea650-be1a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4580039" name="ee0ea650-be1a-11f0-81fe-a7c131de9cb9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7264105" name="008906e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5632002" name="008906e0-be1b-11f0-81fe-a7c131de9cb9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Gang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89254515" name="1bc64b2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7822766" name="1bc64b20-be1b-11f0-81fe-a7c131de9cb9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WC / 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1783818" name="381a5690-be1b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1020798" name="381a5690-be1b-11f0-81fe-a7c131de9cb9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74196458" name="2dbba7c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3503348" name="2dbba7c0-be1c-11f0-81fe-a7c131de9cb9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95992541" name="44cc595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165449" name="44cc5950-be1c-11f0-81fe-a7c131de9cb9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4912251" name="5808f87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1275602" name="5808f870-be1c-11f0-81fe-a7c131de9cb9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33178823" name="9926965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5753416" name="99269650-be1c-11f0-81fe-a7c131de9cb9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34022976" name="b263c4d0-be1c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4272375" name="b263c4d0-be1c-11f0-81fe-a7c131de9cb9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6495253" name="aa8c0f0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7743478" name="aa8c0f00-be1d-11f0-81fe-a7c131de9cb9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Heizraum/ Waschküchec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87171659" name="f2b28480-be1d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1987504" name="f2b28480-be1d-11f0-81fe-a7c131de9cb9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Balkon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20691549" name="b7d4856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9240988" name="b7d48560-be1e-11f0-81fe-a7c131de9cb9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UG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04928208" name="ce77f630-be1e-11f0-81fe-a7c131de9cb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8853170" name="ce77f630-be1e-11f0-81fe-a7c131de9cb9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5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Niederweg 54, 8907 Wettswil am Albis</w:t>
          </w:r>
        </w:p>
        <w:p>
          <w:pPr>
            <w:spacing w:before="0" w:after="0"/>
          </w:pPr>
          <w:r>
            <w:t>571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footer.xml" Type="http://schemas.openxmlformats.org/officeDocument/2006/relationships/footer" Id="rId35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